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离散数学（本） · 形考任务一（占形考总分的30%）</w:t>
      </w:r>
      <w:r>
        <w:rPr>
          <w:sz w:val="20"/>
        </w:rPr>
      </w:r>
    </w:p>
    <w:p>
      <w:pPr>
        <w:pBdr>
          <w:bottom w:val="single" w:sz="11" w:space="2" w:color="auto"/>
        </w:pBdr>
        <w:jc w:val="left"/>
      </w:pPr>
      <w:r>
        <w:rPr>
          <w:b/>
          <w:sz w:val="20"/>
        </w:rPr>
        <w:t>活动时间：第</w:t>
      </w:r>
      <w:r>
        <w:rPr>
          <w:b/>
          <w:sz w:val="20"/>
        </w:rPr>
        <w:t>2-17</w:t>
      </w:r>
      <w:r>
        <w:rPr>
          <w:b/>
          <w:sz w:val="20"/>
        </w:rPr>
        <w:t>周</w:t>
        <w:br/>
      </w:r>
      <w:r>
        <w:rPr>
          <w:b/>
          <w:sz w:val="20"/>
        </w:rPr>
        <w:t xml:space="preserve"> </w:t>
        <w:br/>
      </w:r>
      <w:r>
        <w:rPr>
          <w:b/>
          <w:sz w:val="20"/>
        </w:rPr>
        <w:t>考查内容：</w:t>
        <w:br/>
      </w:r>
      <w:r>
        <w:rPr>
          <w:b/>
          <w:sz w:val="20"/>
        </w:rPr>
        <w:t>第1章</w:t>
      </w:r>
      <w:r>
        <w:rPr>
          <w:b/>
          <w:sz w:val="20"/>
        </w:rPr>
        <w:t>：集合及其运算</w:t>
        <w:br/>
      </w:r>
      <w:r>
        <w:rPr>
          <w:b/>
          <w:sz w:val="20"/>
        </w:rPr>
        <w:t>第2章</w:t>
      </w:r>
      <w:r>
        <w:rPr>
          <w:b/>
          <w:sz w:val="20"/>
        </w:rPr>
        <w:t>：关系与函数</w:t>
        <w:br/>
      </w:r>
      <w:r>
        <w:rPr>
          <w:b/>
          <w:sz w:val="20"/>
        </w:rPr>
        <w:t xml:space="preserve"> </w:t>
        <w:br/>
      </w:r>
      <w:r>
        <w:rPr>
          <w:b/>
          <w:sz w:val="20"/>
        </w:rPr>
        <w:t>活动说明：</w:t>
      </w:r>
      <w:r>
        <w:rPr>
          <w:sz w:val="20"/>
        </w:rPr>
        <w:t>本次作业由</w:t>
      </w:r>
      <w:r>
        <w:rPr>
          <w:sz w:val="20"/>
        </w:rPr>
        <w:t>10</w:t>
      </w:r>
      <w:r>
        <w:rPr>
          <w:sz w:val="20"/>
        </w:rPr>
        <w:t>个</w:t>
      </w:r>
      <w:r>
        <w:rPr>
          <w:sz w:val="20"/>
        </w:rPr>
        <w:t>单项选择题和</w:t>
      </w:r>
      <w:r>
        <w:rPr>
          <w:sz w:val="20"/>
        </w:rPr>
        <w:t>10</w:t>
      </w:r>
      <w:r>
        <w:rPr>
          <w:sz w:val="20"/>
        </w:rPr>
        <w:t>个判断题</w:t>
      </w:r>
      <w:r>
        <w:rPr>
          <w:sz w:val="20"/>
        </w:rPr>
        <w:t>组成</w:t>
      </w:r>
      <w:r>
        <w:rPr>
          <w:sz w:val="20"/>
        </w:rPr>
        <w:t>，共</w:t>
      </w:r>
      <w:r>
        <w:rPr>
          <w:sz w:val="20"/>
        </w:rPr>
        <w:t>20</w:t>
      </w:r>
      <w:r>
        <w:rPr>
          <w:sz w:val="20"/>
        </w:rPr>
        <w:t>个小题．每小题</w:t>
      </w:r>
      <w:r>
        <w:rPr>
          <w:sz w:val="20"/>
        </w:rPr>
        <w:t>5</w:t>
      </w:r>
      <w:r>
        <w:rPr>
          <w:sz w:val="20"/>
        </w:rPr>
        <w:t>分，满分</w:t>
      </w:r>
      <w:r>
        <w:rPr>
          <w:sz w:val="20"/>
        </w:rPr>
        <w:t>100</w:t>
      </w:r>
      <w:r>
        <w:rPr>
          <w:sz w:val="20"/>
        </w:rPr>
        <w:t>分．请大家按照题目的要求选择正确答案，正确答案是唯一的．</w:t>
        <w:br/>
      </w:r>
      <w:r>
        <w:rPr>
          <w:sz w:val="20"/>
        </w:rPr>
        <w:t>本次作业在关闭之前，允许大家反复多次练习，系统将保留您的最好成绩，希望大家多做练习，争取好成绩</w:t>
      </w:r>
      <w:r>
        <w:rPr>
          <w:sz w:val="20"/>
        </w:rPr>
        <w:t>．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sz w:val="24"/>
        </w:rPr>
        <w:t>若</w:t>
      </w:r>
      <w:r>
        <w:rPr>
          <w:sz w:val="24"/>
        </w:rPr>
        <w:t>集合</w:t>
      </w:r>
      <w:r>
        <w:rPr>
          <w:i/>
          <w:sz w:val="24"/>
        </w:rPr>
        <w:t>A</w:t>
      </w:r>
      <w:r>
        <w:rPr>
          <w:sz w:val="24"/>
        </w:rPr>
        <w:t>＝</w:t>
      </w:r>
      <w:r>
        <w:rPr>
          <w:sz w:val="24"/>
        </w:rPr>
        <w:t>{</w:t>
      </w:r>
      <w:r>
        <w:rPr>
          <w:i/>
          <w:sz w:val="24"/>
        </w:rPr>
        <w:t xml:space="preserve"> a</w:t>
      </w:r>
      <w:r>
        <w:rPr>
          <w:sz w:val="24"/>
        </w:rPr>
        <w:t>，</w:t>
      </w:r>
      <w:r>
        <w:rPr>
          <w:sz w:val="24"/>
        </w:rPr>
        <w:t>{</w:t>
      </w:r>
      <w:r>
        <w:rPr>
          <w:i/>
          <w:sz w:val="24"/>
        </w:rPr>
        <w:t>a</w:t>
      </w:r>
      <w:r>
        <w:rPr>
          <w:sz w:val="24"/>
        </w:rPr>
        <w:t>}</w:t>
      </w:r>
      <w:r>
        <w:rPr>
          <w:sz w:val="24"/>
        </w:rPr>
        <w:t>，</w:t>
      </w:r>
      <w:r>
        <w:rPr>
          <w:sz w:val="24"/>
        </w:rPr>
        <w:t>{1</w:t>
      </w:r>
      <w:r>
        <w:rPr>
          <w:sz w:val="24"/>
        </w:rPr>
        <w:t>，</w:t>
      </w:r>
      <w:r>
        <w:rPr>
          <w:sz w:val="24"/>
        </w:rPr>
        <w:t>2}}</w:t>
      </w:r>
      <w:r>
        <w:rPr>
          <w:sz w:val="24"/>
        </w:rPr>
        <w:t>，则下列表述正确的是</w:t>
      </w:r>
      <w:r>
        <w:rPr>
          <w:sz w:val="24"/>
        </w:rPr>
        <w:t>(    )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{</w:t>
      </w:r>
      <w:r>
        <w:rPr>
          <w:i/>
          <w:sz w:val="16"/>
        </w:rPr>
        <w:t>a</w:t>
      </w:r>
      <w:r>
        <w:rPr>
          <w:sz w:val="16"/>
        </w:rPr>
        <w:t>，</w:t>
      </w:r>
      <w:r>
        <w:rPr>
          <w:sz w:val="16"/>
        </w:rPr>
        <w:t>{</w:t>
      </w:r>
      <w:r>
        <w:rPr>
          <w:i/>
          <w:sz w:val="16"/>
        </w:rPr>
        <w:t>a</w:t>
      </w:r>
      <w:r>
        <w:rPr>
          <w:sz w:val="16"/>
        </w:rPr>
        <w:t>}</w:t>
      </w:r>
      <w:r>
        <w:rPr>
          <w:sz w:val="16"/>
        </w:rPr>
        <w:t>}</w:t>
      </w:r>
      <w:r>
        <w:rPr>
          <w:sz w:val="16"/>
        </w:rPr>
        <w:t>Î</w:t>
      </w:r>
      <w:r>
        <w:rPr>
          <w:i/>
          <w:sz w:val="16"/>
        </w:rPr>
        <w:t>A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{</w:t>
      </w:r>
      <w:r>
        <w:rPr>
          <w:sz w:val="16"/>
        </w:rPr>
        <w:t>1</w:t>
      </w:r>
      <w:r>
        <w:rPr>
          <w:sz w:val="16"/>
        </w:rPr>
        <w:t>，</w:t>
      </w:r>
      <w:r>
        <w:rPr>
          <w:sz w:val="16"/>
        </w:rPr>
        <w:t>2</w:t>
      </w:r>
      <w:r>
        <w:rPr>
          <w:sz w:val="16"/>
        </w:rPr>
        <w:t>}</w:t>
      </w:r>
      <w:r>
        <w:rPr>
          <w:sz w:val="16"/>
        </w:rPr>
        <w:t>Ï</w:t>
      </w:r>
      <w:r>
        <w:rPr>
          <w:i/>
          <w:sz w:val="16"/>
        </w:rPr>
        <w:t>A</w:t>
      </w:r>
      <w:r>
        <w:rPr>
          <w:sz w:val="16"/>
        </w:rPr>
        <w:t xml:space="preserve">    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{</w:t>
      </w:r>
      <w:r>
        <w:rPr>
          <w:i/>
          <w:sz w:val="16"/>
        </w:rPr>
        <w:t>a</w:t>
      </w:r>
      <w:r>
        <w:rPr>
          <w:sz w:val="16"/>
        </w:rPr>
        <w:t>}</w:t>
      </w:r>
      <w:r>
        <w:rPr>
          <w:sz w:val="16"/>
        </w:rPr>
        <w:t>Í</w:t>
      </w:r>
      <w:r>
        <w:rPr>
          <w:i/>
          <w:sz w:val="16"/>
        </w:rPr>
        <w:t>A</w:t>
      </w:r>
      <w:r>
        <w:rPr>
          <w:sz w:val="16"/>
        </w:rPr>
        <w:t xml:space="preserve"> </w:t>
      </w:r>
      <w:r>
        <w:rPr>
          <w:sz w:val="16"/>
        </w:rPr>
        <w:t xml:space="preserve">       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Æ</w:t>
      </w:r>
      <w:r>
        <w:rPr>
          <w:sz w:val="16"/>
        </w:rPr>
        <w:t>Î</w:t>
      </w:r>
      <w:r>
        <w:rPr>
          <w:i/>
          <w:sz w:val="16"/>
        </w:rPr>
        <w:t>A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>若集合</w:t>
      </w:r>
      <w:r>
        <w:rPr>
          <w:i/>
          <w:sz w:val="24"/>
        </w:rPr>
        <w:t>A</w:t>
      </w:r>
      <w:r>
        <w:rPr>
          <w:sz w:val="24"/>
        </w:rPr>
        <w:t>＝</w:t>
      </w:r>
      <w:r>
        <w:rPr>
          <w:sz w:val="24"/>
        </w:rPr>
        <w:t>{1, 2, 3, 4}</w:t>
      </w:r>
      <w:r>
        <w:rPr>
          <w:sz w:val="24"/>
        </w:rPr>
        <w:t xml:space="preserve">，则下列表述正确的是 </w:t>
      </w:r>
      <w:r>
        <w:rPr>
          <w:sz w:val="24"/>
        </w:rPr>
        <w:t>(    )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{1, 2}</w:t>
      </w:r>
      <w:r>
        <w:rPr>
          <w:sz w:val="16"/>
        </w:rPr>
        <w:t>Î</w:t>
      </w:r>
      <w:r>
        <w:rPr>
          <w:i/>
          <w:sz w:val="16"/>
        </w:rPr>
        <w:t>A</w:t>
      </w:r>
      <w:r>
        <w:rPr>
          <w:sz w:val="16"/>
        </w:rPr>
        <w:t xml:space="preserve">   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 xml:space="preserve">{1, 2, 3 } </w:t>
      </w:r>
      <w:r>
        <w:rPr>
          <w:sz w:val="16"/>
        </w:rPr>
        <w:t>Í</w:t>
      </w:r>
      <w:r>
        <w:rPr>
          <w:i/>
          <w:sz w:val="16"/>
        </w:rPr>
        <w:t xml:space="preserve"> A </w:t>
        <w:br/>
        <w:br/>
      </w:r>
      <w:r>
        <w:rPr>
          <w:sz w:val="16"/>
        </w:rPr>
        <w:br/>
        <w:t>C.</w:t>
        <w:t xml:space="preserve">    </w:t>
      </w:r>
      <w:r>
        <w:rPr>
          <w:color w:val="333333"/>
          <w:sz w:val="16"/>
        </w:rPr>
        <w:t>A</w:t>
      </w:r>
      <w:r>
        <w:rPr>
          <w:color w:val="333333"/>
          <w:sz w:val="16"/>
        </w:rPr>
        <w:t>Ì</w:t>
      </w:r>
      <w:r>
        <w:rPr>
          <w:sz w:val="16"/>
        </w:rPr>
        <w:t>{1, 2, 3</w:t>
      </w:r>
      <w:r>
        <w:rPr>
          <w:sz w:val="16"/>
        </w:rPr>
        <w:t xml:space="preserve"> }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{1, 2, 3}</w:t>
      </w:r>
      <w:r>
        <w:rPr>
          <w:sz w:val="16"/>
        </w:rPr>
        <w:t>Î</w:t>
      </w:r>
      <w:r>
        <w:rPr>
          <w:i/>
          <w:sz w:val="16"/>
        </w:rPr>
        <w:t>A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>若</w:t>
      </w:r>
      <w:r>
        <w:rPr>
          <w:sz w:val="24"/>
        </w:rPr>
        <w:t>集合</w:t>
      </w:r>
      <w:r>
        <w:rPr>
          <w:i/>
          <w:sz w:val="24"/>
        </w:rPr>
        <w:t>A</w:t>
      </w:r>
      <w:r>
        <w:rPr>
          <w:sz w:val="24"/>
        </w:rPr>
        <w:t>＝</w:t>
      </w:r>
      <w:r>
        <w:rPr>
          <w:sz w:val="24"/>
        </w:rPr>
        <w:t>{2</w:t>
      </w:r>
      <w:r>
        <w:rPr>
          <w:sz w:val="24"/>
        </w:rPr>
        <w:t>，</w:t>
      </w:r>
      <w:r>
        <w:rPr>
          <w:i/>
          <w:sz w:val="24"/>
        </w:rPr>
        <w:t>a</w:t>
      </w:r>
      <w:r>
        <w:rPr>
          <w:sz w:val="24"/>
        </w:rPr>
        <w:t>，</w:t>
      </w:r>
      <w:r>
        <w:rPr>
          <w:sz w:val="24"/>
        </w:rPr>
        <w:t>{</w:t>
      </w:r>
      <w:r>
        <w:rPr>
          <w:i/>
          <w:sz w:val="24"/>
        </w:rPr>
        <w:t xml:space="preserve"> a</w:t>
      </w:r>
      <w:r>
        <w:rPr>
          <w:sz w:val="24"/>
        </w:rPr>
        <w:t xml:space="preserve"> }</w:t>
      </w:r>
      <w:r>
        <w:rPr>
          <w:sz w:val="24"/>
        </w:rPr>
        <w:t>，</w:t>
      </w:r>
      <w:r>
        <w:rPr>
          <w:sz w:val="24"/>
        </w:rPr>
        <w:t>4}</w:t>
      </w:r>
      <w:r>
        <w:rPr>
          <w:sz w:val="24"/>
        </w:rPr>
        <w:t>，则下列表述正确的是</w:t>
      </w:r>
      <w:r>
        <w:rPr>
          <w:sz w:val="24"/>
        </w:rPr>
        <w:t>(    )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{</w:t>
      </w:r>
      <w:r>
        <w:rPr>
          <w:i/>
          <w:sz w:val="16"/>
        </w:rPr>
        <w:t>a</w:t>
      </w:r>
      <w:r>
        <w:rPr>
          <w:sz w:val="16"/>
        </w:rPr>
        <w:t>，</w:t>
      </w:r>
      <w:r>
        <w:rPr>
          <w:sz w:val="16"/>
        </w:rPr>
        <w:t>{</w:t>
      </w:r>
      <w:r>
        <w:rPr>
          <w:i/>
          <w:sz w:val="16"/>
        </w:rPr>
        <w:t xml:space="preserve"> a</w:t>
      </w:r>
      <w:r>
        <w:rPr>
          <w:sz w:val="16"/>
        </w:rPr>
        <w:t xml:space="preserve"> }}</w:t>
      </w:r>
      <w:r>
        <w:rPr>
          <w:sz w:val="16"/>
        </w:rPr>
        <w:t>Î</w:t>
      </w:r>
      <w:r>
        <w:rPr>
          <w:i/>
          <w:sz w:val="16"/>
        </w:rPr>
        <w:t>A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B.</w:t>
        <w:t xml:space="preserve">    </w:t>
      </w:r>
      <w:r>
        <w:drawing>
          <wp:inline xmlns:a="http://schemas.openxmlformats.org/drawingml/2006/main" xmlns:pic="http://schemas.openxmlformats.org/drawingml/2006/picture">
            <wp:extent cx="165100" cy="1778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778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/>
        <w:t>Î</w:t>
      </w:r>
      <w:r>
        <w:rPr>
          <w:i/>
        </w:rPr>
        <w:t>A</w:t>
      </w:r>
      <w:r>
        <w:rPr/>
        <w:t xml:space="preserve"> </w:t>
        <w:br/>
        <w:br/>
      </w:r>
      <w:r>
        <w:rPr/>
        <w:br/>
        <w:t>C.</w:t>
        <w:t xml:space="preserve">    </w:t>
      </w:r>
      <w:r>
        <w:rPr/>
        <w:t>{2}</w:t>
      </w:r>
      <w:r>
        <w:rPr/>
        <w:t>Î</w:t>
      </w:r>
      <w:r>
        <w:rPr>
          <w:i/>
        </w:rPr>
        <w:t>A</w:t>
      </w:r>
      <w:r>
        <w:rPr>
          <w:i/>
        </w:rPr>
        <w:t xml:space="preserve">  </w:t>
        <w:br/>
        <w:br/>
      </w:r>
      <w:r>
        <w:rPr/>
        <w:br/>
        <w:t>D.</w:t>
        <w:t xml:space="preserve">    </w:t>
      </w:r>
      <w:r>
        <w:rPr/>
        <w:t>{</w:t>
      </w:r>
      <w:r>
        <w:rPr>
          <w:i/>
        </w:rPr>
        <w:t xml:space="preserve"> a</w:t>
      </w:r>
      <w:r>
        <w:rPr/>
        <w:t xml:space="preserve"> }</w:t>
      </w:r>
      <w:r>
        <w:rPr/>
        <w:t>Í</w:t>
      </w:r>
      <w:r>
        <w:rPr>
          <w:i/>
        </w:rPr>
        <w:t>A</w:t>
        <w:br/>
        <w:br/>
        <w:br/>
      </w:r>
      <w:r>
        <w:rPr/>
        <w:br/>
        <w:t>正确答案</w:t>
      </w:r>
      <w:r>
        <w:rPr/>
        <w:t>：D</w:t>
        <w:br/>
      </w:r>
      <w:r>
        <w:rPr/>
        <w:t>答案解释</w:t>
      </w:r>
      <w:r>
        <w:rPr/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若集合</w:t>
      </w:r>
      <w:r>
        <w:rPr>
          <w:i/>
          <w:sz w:val="24"/>
        </w:rPr>
        <w:t>A</w:t>
      </w:r>
      <w:r>
        <w:rPr>
          <w:sz w:val="24"/>
        </w:rPr>
        <w:t>={1</w:t>
      </w:r>
      <w:r>
        <w:rPr>
          <w:sz w:val="24"/>
        </w:rPr>
        <w:t>，</w:t>
      </w:r>
      <w:r>
        <w:rPr>
          <w:sz w:val="24"/>
        </w:rPr>
        <w:t>2}</w:t>
      </w:r>
      <w:r>
        <w:rPr>
          <w:sz w:val="24"/>
        </w:rPr>
        <w:t>，</w:t>
      </w:r>
      <w:r>
        <w:rPr>
          <w:i/>
          <w:sz w:val="24"/>
        </w:rPr>
        <w:t>B</w:t>
      </w:r>
      <w:r>
        <w:rPr>
          <w:sz w:val="24"/>
        </w:rPr>
        <w:t>={1</w:t>
      </w:r>
      <w:r>
        <w:rPr>
          <w:sz w:val="24"/>
        </w:rPr>
        <w:t>，</w:t>
      </w:r>
      <w:r>
        <w:rPr>
          <w:sz w:val="24"/>
        </w:rPr>
        <w:t>2</w:t>
      </w:r>
      <w:r>
        <w:rPr>
          <w:sz w:val="24"/>
        </w:rPr>
        <w:t>，</w:t>
      </w:r>
      <w:r>
        <w:rPr>
          <w:sz w:val="24"/>
        </w:rPr>
        <w:t>{1</w:t>
      </w:r>
      <w:r>
        <w:rPr>
          <w:sz w:val="24"/>
        </w:rPr>
        <w:t>，</w:t>
      </w:r>
      <w:r>
        <w:rPr>
          <w:sz w:val="24"/>
        </w:rPr>
        <w:t>2}}</w:t>
      </w:r>
      <w:r>
        <w:rPr>
          <w:sz w:val="24"/>
        </w:rPr>
        <w:t>，则下列表述正确的是</w:t>
      </w:r>
      <w:r>
        <w:rPr>
          <w:sz w:val="24"/>
        </w:rPr>
        <w:t>(    )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i/>
          <w:sz w:val="16"/>
        </w:rPr>
        <w:t>A</w:t>
      </w:r>
      <w:r>
        <w:rPr>
          <w:sz w:val="16"/>
        </w:rPr>
        <w:t>Ì</w:t>
      </w:r>
      <w:r>
        <w:rPr>
          <w:i/>
          <w:sz w:val="16"/>
        </w:rPr>
        <w:t>B</w:t>
      </w:r>
      <w:r>
        <w:rPr>
          <w:sz w:val="16"/>
        </w:rPr>
        <w:t>，且</w:t>
      </w:r>
      <w:r>
        <w:rPr>
          <w:i/>
          <w:sz w:val="16"/>
        </w:rPr>
        <w:t>A</w:t>
      </w:r>
      <w:r>
        <w:rPr>
          <w:sz w:val="16"/>
        </w:rPr>
        <w:t>Î</w:t>
      </w:r>
      <w:r>
        <w:rPr>
          <w:i/>
          <w:sz w:val="16"/>
        </w:rPr>
        <w:t>B</w:t>
        <w:br/>
        <w:br/>
      </w:r>
      <w:r>
        <w:rPr>
          <w:sz w:val="16"/>
        </w:rPr>
        <w:br/>
        <w:t>B.</w:t>
        <w:t xml:space="preserve">    </w:t>
      </w:r>
      <w:r>
        <w:rPr>
          <w:i/>
          <w:sz w:val="16"/>
        </w:rPr>
        <w:t>B</w:t>
      </w:r>
      <w:r>
        <w:rPr>
          <w:sz w:val="16"/>
        </w:rPr>
        <w:t>Ì</w:t>
      </w:r>
      <w:r>
        <w:rPr>
          <w:i/>
          <w:sz w:val="16"/>
        </w:rPr>
        <w:t>A</w:t>
      </w:r>
      <w:r>
        <w:rPr>
          <w:sz w:val="16"/>
        </w:rPr>
        <w:t>，且</w:t>
      </w:r>
      <w:r>
        <w:rPr>
          <w:i/>
          <w:sz w:val="16"/>
        </w:rPr>
        <w:t>A</w:t>
      </w:r>
      <w:r>
        <w:rPr>
          <w:sz w:val="16"/>
        </w:rPr>
        <w:t>Î</w:t>
      </w:r>
      <w:r>
        <w:rPr>
          <w:i/>
          <w:sz w:val="16"/>
        </w:rPr>
        <w:t>B</w:t>
        <w:br/>
        <w:br/>
      </w:r>
      <w:r>
        <w:rPr>
          <w:sz w:val="16"/>
        </w:rPr>
        <w:br/>
        <w:t>C.</w:t>
        <w:t xml:space="preserve">    </w:t>
      </w:r>
      <w:r>
        <w:rPr>
          <w:i/>
          <w:sz w:val="16"/>
        </w:rPr>
        <w:t>A</w:t>
      </w:r>
      <w:r>
        <w:rPr>
          <w:sz w:val="16"/>
        </w:rPr>
        <w:t>Ì</w:t>
      </w:r>
      <w:r>
        <w:rPr>
          <w:i/>
          <w:sz w:val="16"/>
        </w:rPr>
        <w:t>B</w:t>
      </w:r>
      <w:r>
        <w:rPr>
          <w:sz w:val="16"/>
        </w:rPr>
        <w:t>，且</w:t>
      </w:r>
      <w:r>
        <w:rPr>
          <w:i/>
          <w:sz w:val="16"/>
        </w:rPr>
        <w:t>A</w:t>
      </w:r>
      <w:r>
        <w:rPr>
          <w:sz w:val="16"/>
        </w:rPr>
        <w:t>Ï</w:t>
      </w:r>
      <w:r>
        <w:rPr>
          <w:i/>
          <w:sz w:val="16"/>
        </w:rPr>
        <w:t>B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D.</w:t>
        <w:t xml:space="preserve">    </w:t>
      </w:r>
      <w:r>
        <w:rPr>
          <w:i/>
          <w:sz w:val="16"/>
        </w:rPr>
        <w:t>A</w:t>
      </w:r>
      <w:r>
        <w:rPr>
          <w:sz w:val="16"/>
        </w:rPr>
        <w:t>Ë</w:t>
      </w:r>
      <w:r>
        <w:rPr>
          <w:i/>
          <w:sz w:val="16"/>
        </w:rPr>
        <w:t>B</w:t>
      </w:r>
      <w:r>
        <w:rPr>
          <w:sz w:val="16"/>
        </w:rPr>
        <w:t>，且</w:t>
      </w:r>
      <w:r>
        <w:rPr>
          <w:i/>
          <w:sz w:val="16"/>
        </w:rPr>
        <w:t>A</w:t>
      </w:r>
      <w:r>
        <w:rPr>
          <w:sz w:val="16"/>
        </w:rPr>
        <w:t>Î</w:t>
      </w:r>
      <w:r>
        <w:rPr>
          <w:i/>
          <w:sz w:val="16"/>
        </w:rPr>
        <w:t>B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若集合</w:t>
      </w:r>
      <w:r>
        <w:rPr>
          <w:i/>
          <w:sz w:val="24"/>
        </w:rPr>
        <w:t>A</w:t>
      </w:r>
      <w:r>
        <w:rPr>
          <w:sz w:val="24"/>
        </w:rPr>
        <w:t>={a</w:t>
      </w:r>
      <w:r>
        <w:rPr>
          <w:sz w:val="24"/>
        </w:rPr>
        <w:t>，</w:t>
      </w:r>
      <w:r>
        <w:rPr>
          <w:sz w:val="24"/>
        </w:rPr>
        <w:t>b}</w:t>
      </w:r>
      <w:r>
        <w:rPr>
          <w:sz w:val="24"/>
        </w:rPr>
        <w:t>，</w:t>
      </w:r>
      <w:r>
        <w:rPr>
          <w:i/>
          <w:sz w:val="24"/>
        </w:rPr>
        <w:t>B</w:t>
      </w:r>
      <w:r>
        <w:rPr>
          <w:sz w:val="24"/>
        </w:rPr>
        <w:t>={a</w:t>
      </w:r>
      <w:r>
        <w:rPr>
          <w:sz w:val="24"/>
        </w:rPr>
        <w:t>，</w:t>
      </w:r>
      <w:r>
        <w:rPr>
          <w:sz w:val="24"/>
        </w:rPr>
        <w:t>{a</w:t>
      </w:r>
      <w:r>
        <w:rPr>
          <w:sz w:val="24"/>
        </w:rPr>
        <w:t>，</w:t>
      </w:r>
      <w:r>
        <w:rPr>
          <w:sz w:val="24"/>
        </w:rPr>
        <w:t>b}}</w:t>
      </w:r>
      <w:r>
        <w:rPr>
          <w:sz w:val="24"/>
        </w:rPr>
        <w:t>，</w:t>
      </w:r>
      <w:r>
        <w:rPr>
          <w:sz w:val="24"/>
        </w:rPr>
        <w:t>则下列表述正确的是</w:t>
      </w:r>
      <w:r>
        <w:rPr>
          <w:sz w:val="24"/>
        </w:rPr>
        <w:t>(    )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i/>
          <w:sz w:val="16"/>
        </w:rPr>
        <w:t>A</w:t>
      </w:r>
      <w:r>
        <w:rPr>
          <w:sz w:val="16"/>
        </w:rPr>
        <w:t>Ì</w:t>
      </w:r>
      <w:r>
        <w:rPr>
          <w:i/>
          <w:sz w:val="16"/>
        </w:rPr>
        <w:t>B</w:t>
      </w:r>
      <w:r>
        <w:rPr>
          <w:sz w:val="16"/>
        </w:rPr>
        <w:t xml:space="preserve">    </w:t>
        <w:br/>
        <w:br/>
      </w:r>
      <w:r>
        <w:rPr>
          <w:sz w:val="16"/>
        </w:rPr>
        <w:br/>
        <w:t>B.</w:t>
        <w:t xml:space="preserve">    </w:t>
      </w:r>
      <w:r>
        <w:rPr>
          <w:i/>
          <w:sz w:val="16"/>
        </w:rPr>
        <w:t>B</w:t>
      </w:r>
      <w:r>
        <w:rPr>
          <w:sz w:val="16"/>
        </w:rPr>
        <w:t>Ì</w:t>
      </w:r>
      <w:r>
        <w:rPr>
          <w:i/>
          <w:sz w:val="16"/>
        </w:rPr>
        <w:t>A</w:t>
        <w:br/>
        <w:br/>
      </w:r>
      <w:r>
        <w:rPr>
          <w:sz w:val="16"/>
        </w:rPr>
        <w:br/>
        <w:t>C.</w:t>
        <w:t xml:space="preserve">    </w:t>
      </w:r>
      <w:r>
        <w:rPr>
          <w:i/>
          <w:sz w:val="16"/>
        </w:rPr>
        <w:t>A</w:t>
      </w:r>
      <w:r>
        <w:rPr>
          <w:sz w:val="16"/>
        </w:rPr>
        <w:t>Ï</w:t>
      </w:r>
      <w:r>
        <w:rPr>
          <w:i/>
          <w:sz w:val="16"/>
        </w:rPr>
        <w:t>B</w:t>
      </w:r>
      <w:r>
        <w:rPr>
          <w:sz w:val="16"/>
        </w:rPr>
        <w:t xml:space="preserve">          </w:t>
        <w:br/>
        <w:br/>
      </w:r>
      <w:r>
        <w:rPr>
          <w:sz w:val="16"/>
        </w:rPr>
        <w:br/>
        <w:t>D.</w:t>
        <w:t xml:space="preserve">    </w:t>
      </w:r>
      <w:r>
        <w:rPr>
          <w:i/>
          <w:sz w:val="16"/>
        </w:rPr>
        <w:t>A</w:t>
      </w:r>
      <w:r>
        <w:rPr>
          <w:sz w:val="16"/>
        </w:rPr>
        <w:t>Î</w:t>
      </w:r>
      <w:r>
        <w:rPr>
          <w:i/>
          <w:sz w:val="16"/>
        </w:rPr>
        <w:t xml:space="preserve">B 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>若集合</w:t>
      </w:r>
      <w:r>
        <w:rPr>
          <w:i/>
          <w:sz w:val="24"/>
        </w:rPr>
        <w:t>A</w:t>
      </w:r>
      <w:r>
        <w:rPr>
          <w:sz w:val="24"/>
        </w:rPr>
        <w:t>的元素个数为</w:t>
      </w:r>
      <w:r>
        <w:rPr>
          <w:sz w:val="24"/>
        </w:rPr>
        <w:t>5</w:t>
      </w:r>
      <w:r>
        <w:rPr>
          <w:sz w:val="24"/>
        </w:rPr>
        <w:t>，</w:t>
      </w:r>
      <w:r>
        <w:rPr>
          <w:sz w:val="24"/>
        </w:rPr>
        <w:t>则其幂集的元素个数为</w:t>
      </w:r>
      <w:r>
        <w:rPr>
          <w:sz w:val="24"/>
        </w:rPr>
        <w:t>（</w:t>
      </w:r>
      <w:r>
        <w:rPr>
          <w:sz w:val="24"/>
        </w:rPr>
        <w:t xml:space="preserve">    </w:t>
      </w:r>
      <w:r>
        <w:rPr>
          <w:sz w:val="24"/>
        </w:rPr>
        <w:t>）．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 xml:space="preserve">5 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16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32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64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设集合</w:t>
      </w:r>
      <w:r>
        <w:rPr>
          <w:i/>
          <w:sz w:val="24"/>
        </w:rPr>
        <w:t>A</w:t>
      </w:r>
      <w:r>
        <w:rPr>
          <w:sz w:val="24"/>
        </w:rPr>
        <w:t>＝｛</w:t>
      </w:r>
      <w:r>
        <w:rPr>
          <w:sz w:val="24"/>
        </w:rPr>
        <w:t>1, 2, 3, 4, 5, 6</w:t>
      </w:r>
      <w:r>
        <w:rPr>
          <w:sz w:val="24"/>
        </w:rPr>
        <w:t>｝，</w:t>
      </w:r>
      <w:r>
        <w:rPr>
          <w:i/>
          <w:sz w:val="24"/>
        </w:rPr>
        <w:t>B</w:t>
      </w:r>
      <w:r>
        <w:rPr>
          <w:sz w:val="24"/>
        </w:rPr>
        <w:t>={1, 2, 3}</w:t>
      </w:r>
      <w:r>
        <w:rPr>
          <w:sz w:val="24"/>
        </w:rPr>
        <w:t>，</w:t>
      </w:r>
      <w:r>
        <w:rPr>
          <w:i/>
          <w:sz w:val="24"/>
        </w:rPr>
        <w:t>A</w:t>
      </w:r>
      <w:r>
        <w:rPr>
          <w:sz w:val="24"/>
        </w:rPr>
        <w:t>到</w:t>
      </w:r>
      <w:r>
        <w:rPr>
          <w:i/>
          <w:sz w:val="24"/>
        </w:rPr>
        <w:t>B</w:t>
      </w:r>
      <w:r>
        <w:rPr>
          <w:sz w:val="24"/>
        </w:rPr>
        <w:t>的关系</w:t>
      </w:r>
      <w:r>
        <w:rPr>
          <w:i/>
          <w:sz w:val="24"/>
        </w:rPr>
        <w:t>R</w:t>
      </w:r>
      <w:r>
        <w:rPr>
          <w:sz w:val="24"/>
        </w:rPr>
        <w:t>＝</w:t>
      </w:r>
      <w:r>
        <w:rPr>
          <w:sz w:val="24"/>
        </w:rPr>
        <w:t>{&lt;</w:t>
      </w:r>
      <w:r>
        <w:rPr>
          <w:i/>
          <w:sz w:val="24"/>
        </w:rPr>
        <w:t>x</w:t>
      </w:r>
      <w:r>
        <w:rPr>
          <w:sz w:val="24"/>
        </w:rPr>
        <w:t xml:space="preserve">, </w:t>
      </w:r>
      <w:r>
        <w:rPr>
          <w:i/>
          <w:sz w:val="24"/>
        </w:rPr>
        <w:t>y</w:t>
      </w:r>
      <w:r>
        <w:rPr>
          <w:sz w:val="24"/>
        </w:rPr>
        <w:t>&gt;|</w:t>
      </w:r>
      <w:r>
        <w:rPr>
          <w:i/>
          <w:sz w:val="24"/>
        </w:rPr>
        <w:t xml:space="preserve"> x</w:t>
      </w:r>
      <w:r>
        <w:drawing>
          <wp:inline xmlns:a="http://schemas.openxmlformats.org/drawingml/2006/main" xmlns:pic="http://schemas.openxmlformats.org/drawingml/2006/picture">
            <wp:extent cx="127000" cy="1270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>
          <w:i/>
        </w:rPr>
        <w:t>A</w:t>
      </w:r>
      <w:r>
        <w:rPr/>
        <w:t xml:space="preserve">, </w:t>
      </w:r>
      <w:r>
        <w:rPr>
          <w:i/>
        </w:rPr>
        <w:t>y</w:t>
      </w:r>
      <w:r>
        <w:drawing>
          <wp:inline xmlns:a="http://schemas.openxmlformats.org/drawingml/2006/main" xmlns:pic="http://schemas.openxmlformats.org/drawingml/2006/picture">
            <wp:extent cx="127000" cy="127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>
          <w:i/>
        </w:rPr>
        <w:t>B</w:t>
      </w:r>
      <w:r>
        <w:rPr/>
        <w:t>且</w:t>
      </w:r>
      <w:r>
        <w:rPr>
          <w:i/>
        </w:rPr>
        <w:t xml:space="preserve"> x</w:t>
      </w:r>
      <w:r>
        <w:rPr/>
        <w:t>=</w:t>
      </w:r>
      <w:r>
        <w:rPr>
          <w:i/>
        </w:rPr>
        <w:t>y</w:t>
      </w:r>
      <w:r>
        <w:rPr/>
        <w:t>2</w:t>
      </w:r>
      <w:r>
        <w:rPr/>
        <w:t>}</w:t>
      </w:r>
      <w:r>
        <w:rPr/>
        <w:t>，</w:t>
      </w:r>
      <w:r>
        <w:rPr/>
        <w:t>则</w:t>
      </w:r>
      <w:r>
        <w:rPr>
          <w:i/>
        </w:rPr>
        <w:t>R</w:t>
      </w:r>
      <w:r>
        <w:rPr/>
        <w:t>=(    )</w:t>
      </w:r>
      <w:r>
        <w:rPr/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{&lt;1, 1&gt;, &lt;2, 4&gt;}  </w:t>
        <w:br/>
        <w:br/>
      </w:r>
      <w:r>
        <w:rPr>
          <w:sz w:val="16"/>
        </w:rPr>
        <w:br/>
        <w:t>B.</w:t>
        <w:t xml:space="preserve">    </w:t>
      </w:r>
      <w:r>
        <w:rPr>
          <w:color w:val="000000"/>
          <w:sz w:val="16"/>
        </w:rPr>
        <w:t>{&lt;1, 1&gt;, &lt;4, 2&gt;}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 xml:space="preserve">{&lt;1, 1&gt;, &lt;6, 3&gt;}     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 xml:space="preserve">{&lt;1, 1&gt;, &lt;2, 1&gt;} 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设</w:t>
      </w:r>
      <w:r>
        <w:rPr>
          <w:sz w:val="24"/>
        </w:rPr>
        <w:t>集合</w:t>
      </w:r>
      <w:r>
        <w:rPr>
          <w:i/>
          <w:sz w:val="24"/>
        </w:rPr>
        <w:t>A</w:t>
      </w:r>
      <w:r>
        <w:rPr>
          <w:sz w:val="24"/>
        </w:rPr>
        <w:t xml:space="preserve">={2, 4, 6, </w:t>
      </w:r>
      <w:r>
        <w:rPr>
          <w:sz w:val="24"/>
        </w:rPr>
        <w:t>8</w:t>
      </w:r>
      <w:r>
        <w:rPr>
          <w:sz w:val="24"/>
        </w:rPr>
        <w:t>}</w:t>
      </w:r>
      <w:r>
        <w:rPr>
          <w:sz w:val="24"/>
        </w:rPr>
        <w:t>，</w:t>
      </w:r>
      <w:r>
        <w:rPr>
          <w:i/>
          <w:sz w:val="24"/>
        </w:rPr>
        <w:t>B</w:t>
      </w:r>
      <w:r>
        <w:rPr>
          <w:sz w:val="24"/>
        </w:rPr>
        <w:t>={1, 3, 5, 7</w:t>
      </w:r>
      <w:r>
        <w:rPr>
          <w:sz w:val="24"/>
        </w:rPr>
        <w:t>｝，</w:t>
      </w:r>
      <w:r>
        <w:rPr>
          <w:i/>
          <w:sz w:val="24"/>
        </w:rPr>
        <w:t>A</w:t>
      </w:r>
      <w:r>
        <w:rPr>
          <w:sz w:val="24"/>
        </w:rPr>
        <w:t>到</w:t>
      </w:r>
      <w:r>
        <w:rPr>
          <w:i/>
          <w:sz w:val="24"/>
        </w:rPr>
        <w:t>B</w:t>
      </w:r>
      <w:r>
        <w:rPr>
          <w:sz w:val="24"/>
        </w:rPr>
        <w:t>的关系</w:t>
      </w:r>
      <w:r>
        <w:rPr>
          <w:i/>
          <w:sz w:val="24"/>
        </w:rPr>
        <w:t>R</w:t>
      </w:r>
      <w:r>
        <w:rPr>
          <w:sz w:val="24"/>
        </w:rPr>
        <w:t>={&lt;</w:t>
      </w:r>
      <w:r>
        <w:rPr>
          <w:i/>
          <w:sz w:val="24"/>
        </w:rPr>
        <w:t>x</w:t>
      </w:r>
      <w:r>
        <w:rPr>
          <w:sz w:val="24"/>
        </w:rPr>
        <w:t xml:space="preserve">, </w:t>
      </w:r>
      <w:r>
        <w:rPr>
          <w:i/>
          <w:sz w:val="24"/>
        </w:rPr>
        <w:t>y</w:t>
      </w:r>
      <w:r>
        <w:rPr>
          <w:sz w:val="24"/>
        </w:rPr>
        <w:t>&gt;|</w:t>
      </w:r>
      <w:r>
        <w:rPr>
          <w:i/>
          <w:color w:val="333333"/>
          <w:sz w:val="24"/>
        </w:rPr>
        <w:t>x</w:t>
      </w:r>
      <w:r>
        <w:drawing>
          <wp:inline xmlns:a="http://schemas.openxmlformats.org/drawingml/2006/main" xmlns:pic="http://schemas.openxmlformats.org/drawingml/2006/picture">
            <wp:extent cx="127000" cy="12700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>
          <w:i/>
          <w:color w:val="333333"/>
        </w:rPr>
        <w:t>A</w:t>
      </w:r>
      <w:r>
        <w:rPr>
          <w:color w:val="333333"/>
        </w:rPr>
        <w:t xml:space="preserve">, </w:t>
      </w:r>
      <w:r>
        <w:rPr>
          <w:i/>
          <w:color w:val="333333"/>
        </w:rPr>
        <w:t>y</w:t>
      </w:r>
      <w:r>
        <w:drawing>
          <wp:inline xmlns:a="http://schemas.openxmlformats.org/drawingml/2006/main" xmlns:pic="http://schemas.openxmlformats.org/drawingml/2006/picture">
            <wp:extent cx="127000" cy="12700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>
          <w:i/>
          <w:color w:val="333333"/>
        </w:rPr>
        <w:t>B</w:t>
      </w:r>
      <w:r>
        <w:rPr>
          <w:color w:val="333333"/>
        </w:rPr>
        <w:t>且</w:t>
      </w:r>
      <w:r>
        <w:rPr/>
        <w:t xml:space="preserve"> </w:t>
      </w:r>
      <w:r>
        <w:rPr>
          <w:i/>
        </w:rPr>
        <w:t xml:space="preserve">y </w:t>
      </w:r>
      <w:r>
        <w:rPr/>
        <w:t xml:space="preserve">= </w:t>
      </w:r>
      <w:r>
        <w:rPr>
          <w:i/>
        </w:rPr>
        <w:t>x</w:t>
      </w:r>
      <w:r>
        <w:rPr/>
        <w:t xml:space="preserve"> +1</w:t>
      </w:r>
      <w:r>
        <w:rPr/>
        <w:t>｝，则</w:t>
      </w:r>
      <w:r>
        <w:rPr>
          <w:i/>
        </w:rPr>
        <w:t>R</w:t>
      </w:r>
      <w:r>
        <w:rPr/>
        <w:t>= (    )</w:t>
      </w:r>
      <w:r>
        <w:rPr/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{&lt;</w:t>
      </w:r>
      <w:r>
        <w:rPr>
          <w:sz w:val="16"/>
        </w:rPr>
        <w:t>2</w:t>
      </w:r>
      <w:r>
        <w:rPr>
          <w:sz w:val="16"/>
        </w:rPr>
        <w:t xml:space="preserve">, </w:t>
      </w:r>
      <w:r>
        <w:rPr>
          <w:sz w:val="16"/>
        </w:rPr>
        <w:t>3</w:t>
      </w:r>
      <w:r>
        <w:rPr>
          <w:sz w:val="16"/>
        </w:rPr>
        <w:t>&gt;, &lt;</w:t>
      </w:r>
      <w:r>
        <w:rPr>
          <w:sz w:val="16"/>
        </w:rPr>
        <w:t>4</w:t>
      </w:r>
      <w:r>
        <w:rPr>
          <w:sz w:val="16"/>
        </w:rPr>
        <w:t>,</w:t>
      </w:r>
      <w:r>
        <w:rPr>
          <w:sz w:val="16"/>
        </w:rPr>
        <w:t xml:space="preserve"> </w:t>
      </w:r>
      <w:r>
        <w:rPr>
          <w:sz w:val="16"/>
        </w:rPr>
        <w:t>5</w:t>
      </w:r>
      <w:r>
        <w:rPr>
          <w:sz w:val="16"/>
        </w:rPr>
        <w:t>&gt;,</w:t>
      </w:r>
      <w:r>
        <w:rPr>
          <w:sz w:val="16"/>
        </w:rPr>
        <w:t xml:space="preserve"> </w:t>
      </w:r>
      <w:r>
        <w:rPr>
          <w:sz w:val="16"/>
        </w:rPr>
        <w:t>&lt;</w:t>
      </w:r>
      <w:r>
        <w:rPr>
          <w:sz w:val="16"/>
        </w:rPr>
        <w:t>6</w:t>
      </w:r>
      <w:r>
        <w:rPr>
          <w:sz w:val="16"/>
        </w:rPr>
        <w:t>,</w:t>
      </w:r>
      <w:r>
        <w:rPr>
          <w:sz w:val="16"/>
        </w:rPr>
        <w:t xml:space="preserve"> </w:t>
      </w:r>
      <w:r>
        <w:rPr>
          <w:sz w:val="16"/>
        </w:rPr>
        <w:t>7</w:t>
      </w:r>
      <w:r>
        <w:rPr>
          <w:sz w:val="16"/>
        </w:rPr>
        <w:t xml:space="preserve">&gt;}      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{&lt;</w:t>
      </w:r>
      <w:r>
        <w:rPr>
          <w:sz w:val="16"/>
        </w:rPr>
        <w:t>2</w:t>
      </w:r>
      <w:r>
        <w:rPr>
          <w:sz w:val="16"/>
        </w:rPr>
        <w:t>,</w:t>
      </w:r>
      <w:r>
        <w:rPr>
          <w:sz w:val="16"/>
        </w:rPr>
        <w:t xml:space="preserve"> </w:t>
      </w:r>
      <w:r>
        <w:rPr>
          <w:sz w:val="16"/>
        </w:rPr>
        <w:t>1</w:t>
      </w:r>
      <w:r>
        <w:rPr>
          <w:sz w:val="16"/>
        </w:rPr>
        <w:t>&gt;,</w:t>
      </w:r>
      <w:r>
        <w:rPr>
          <w:sz w:val="16"/>
        </w:rPr>
        <w:t xml:space="preserve"> </w:t>
      </w:r>
      <w:r>
        <w:rPr>
          <w:sz w:val="16"/>
        </w:rPr>
        <w:t>&lt;</w:t>
      </w:r>
      <w:r>
        <w:rPr>
          <w:sz w:val="16"/>
        </w:rPr>
        <w:t>4</w:t>
      </w:r>
      <w:r>
        <w:rPr>
          <w:sz w:val="16"/>
        </w:rPr>
        <w:t>,</w:t>
      </w:r>
      <w:r>
        <w:rPr>
          <w:sz w:val="16"/>
        </w:rPr>
        <w:t xml:space="preserve"> </w:t>
      </w:r>
      <w:r>
        <w:rPr>
          <w:sz w:val="16"/>
        </w:rPr>
        <w:t>3</w:t>
      </w:r>
      <w:r>
        <w:rPr>
          <w:sz w:val="16"/>
        </w:rPr>
        <w:t>&gt;,</w:t>
      </w:r>
      <w:r>
        <w:rPr>
          <w:sz w:val="16"/>
        </w:rPr>
        <w:t xml:space="preserve"> </w:t>
      </w:r>
      <w:r>
        <w:rPr>
          <w:sz w:val="16"/>
        </w:rPr>
        <w:t>&lt;</w:t>
      </w:r>
      <w:r>
        <w:rPr>
          <w:sz w:val="16"/>
        </w:rPr>
        <w:t>6</w:t>
      </w:r>
      <w:r>
        <w:rPr>
          <w:sz w:val="16"/>
        </w:rPr>
        <w:t>,</w:t>
      </w:r>
      <w:r>
        <w:rPr>
          <w:sz w:val="16"/>
        </w:rPr>
        <w:t xml:space="preserve"> </w:t>
      </w:r>
      <w:r>
        <w:rPr>
          <w:sz w:val="16"/>
        </w:rPr>
        <w:t>5</w:t>
      </w:r>
      <w:r>
        <w:rPr>
          <w:sz w:val="16"/>
        </w:rPr>
        <w:t>&gt;}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{&lt;</w:t>
      </w:r>
      <w:r>
        <w:rPr>
          <w:sz w:val="16"/>
        </w:rPr>
        <w:t>2</w:t>
      </w:r>
      <w:r>
        <w:rPr>
          <w:sz w:val="16"/>
        </w:rPr>
        <w:t>,</w:t>
      </w:r>
      <w:r>
        <w:rPr>
          <w:sz w:val="16"/>
        </w:rPr>
        <w:t xml:space="preserve"> </w:t>
      </w:r>
      <w:r>
        <w:rPr>
          <w:sz w:val="16"/>
        </w:rPr>
        <w:t>1</w:t>
      </w:r>
      <w:r>
        <w:rPr>
          <w:sz w:val="16"/>
        </w:rPr>
        <w:t>&gt;,</w:t>
      </w:r>
      <w:r>
        <w:rPr>
          <w:sz w:val="16"/>
        </w:rPr>
        <w:t xml:space="preserve"> </w:t>
      </w:r>
      <w:r>
        <w:rPr>
          <w:sz w:val="16"/>
        </w:rPr>
        <w:t>&lt;</w:t>
      </w:r>
      <w:r>
        <w:rPr>
          <w:sz w:val="16"/>
        </w:rPr>
        <w:t>3</w:t>
      </w:r>
      <w:r>
        <w:rPr>
          <w:sz w:val="16"/>
        </w:rPr>
        <w:t>,</w:t>
      </w:r>
      <w:r>
        <w:rPr>
          <w:sz w:val="16"/>
        </w:rPr>
        <w:t xml:space="preserve"> </w:t>
      </w:r>
      <w:r>
        <w:rPr>
          <w:sz w:val="16"/>
        </w:rPr>
        <w:t>2</w:t>
      </w:r>
      <w:r>
        <w:rPr>
          <w:sz w:val="16"/>
        </w:rPr>
        <w:t>&gt;,</w:t>
      </w:r>
      <w:r>
        <w:rPr>
          <w:sz w:val="16"/>
        </w:rPr>
        <w:t xml:space="preserve"> </w:t>
      </w:r>
      <w:r>
        <w:rPr>
          <w:sz w:val="16"/>
        </w:rPr>
        <w:t>&lt;</w:t>
      </w:r>
      <w:r>
        <w:rPr>
          <w:sz w:val="16"/>
        </w:rPr>
        <w:t>4</w:t>
      </w:r>
      <w:r>
        <w:rPr>
          <w:sz w:val="16"/>
        </w:rPr>
        <w:t>,</w:t>
      </w:r>
      <w:r>
        <w:rPr>
          <w:sz w:val="16"/>
        </w:rPr>
        <w:t xml:space="preserve"> </w:t>
      </w:r>
      <w:r>
        <w:rPr>
          <w:sz w:val="16"/>
        </w:rPr>
        <w:t>3</w:t>
      </w:r>
      <w:r>
        <w:rPr>
          <w:sz w:val="16"/>
        </w:rPr>
        <w:t xml:space="preserve">&gt;}  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{&lt;2,</w:t>
      </w:r>
      <w:r>
        <w:rPr>
          <w:sz w:val="16"/>
        </w:rPr>
        <w:t xml:space="preserve"> </w:t>
      </w:r>
      <w:r>
        <w:rPr>
          <w:sz w:val="16"/>
        </w:rPr>
        <w:t>2&gt;,</w:t>
      </w:r>
      <w:r>
        <w:rPr>
          <w:sz w:val="16"/>
        </w:rPr>
        <w:t xml:space="preserve"> </w:t>
      </w:r>
      <w:r>
        <w:rPr>
          <w:sz w:val="16"/>
        </w:rPr>
        <w:t>&lt;</w:t>
      </w:r>
      <w:r>
        <w:rPr>
          <w:sz w:val="16"/>
        </w:rPr>
        <w:t>3</w:t>
      </w:r>
      <w:r>
        <w:rPr>
          <w:sz w:val="16"/>
        </w:rPr>
        <w:t>,</w:t>
      </w:r>
      <w:r>
        <w:rPr>
          <w:sz w:val="16"/>
        </w:rPr>
        <w:t xml:space="preserve"> </w:t>
      </w:r>
      <w:r>
        <w:rPr>
          <w:sz w:val="16"/>
        </w:rPr>
        <w:t>3</w:t>
      </w:r>
      <w:r>
        <w:rPr>
          <w:sz w:val="16"/>
        </w:rPr>
        <w:t>&gt;,</w:t>
      </w:r>
      <w:r>
        <w:rPr>
          <w:sz w:val="16"/>
        </w:rPr>
        <w:t xml:space="preserve"> </w:t>
      </w:r>
      <w:r>
        <w:rPr>
          <w:sz w:val="16"/>
        </w:rPr>
        <w:t>&lt;</w:t>
      </w:r>
      <w:r>
        <w:rPr>
          <w:sz w:val="16"/>
        </w:rPr>
        <w:t>4</w:t>
      </w:r>
      <w:r>
        <w:rPr>
          <w:sz w:val="16"/>
        </w:rPr>
        <w:t>,</w:t>
      </w:r>
      <w:r>
        <w:rPr>
          <w:sz w:val="16"/>
        </w:rPr>
        <w:t xml:space="preserve"> </w:t>
      </w:r>
      <w:r>
        <w:rPr>
          <w:sz w:val="16"/>
        </w:rPr>
        <w:t xml:space="preserve">6&gt;} 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＝｛</w:t>
      </w:r>
      <w:r>
        <w:rPr>
          <w:sz w:val="24"/>
        </w:rPr>
        <w:t>1, 2, 3</w:t>
      </w:r>
      <w:r>
        <w:rPr>
          <w:sz w:val="24"/>
        </w:rPr>
        <w:t>｝，</w:t>
      </w:r>
      <w:r>
        <w:rPr>
          <w:i/>
          <w:sz w:val="24"/>
        </w:rPr>
        <w:t>B</w:t>
      </w:r>
      <w:r>
        <w:rPr>
          <w:sz w:val="24"/>
        </w:rPr>
        <w:t>={1, 2, 3, 4}</w:t>
      </w:r>
      <w:r>
        <w:rPr>
          <w:sz w:val="24"/>
        </w:rPr>
        <w:t>，</w:t>
      </w:r>
      <w:r>
        <w:rPr>
          <w:i/>
          <w:sz w:val="24"/>
        </w:rPr>
        <w:t>A</w:t>
      </w:r>
      <w:r>
        <w:rPr>
          <w:sz w:val="24"/>
        </w:rPr>
        <w:t>到</w:t>
      </w:r>
      <w:r>
        <w:rPr>
          <w:i/>
          <w:sz w:val="24"/>
        </w:rPr>
        <w:t>B</w:t>
      </w:r>
      <w:r>
        <w:rPr>
          <w:sz w:val="24"/>
        </w:rPr>
        <w:t>的关系</w:t>
      </w:r>
      <w:r>
        <w:rPr>
          <w:i/>
          <w:sz w:val="24"/>
        </w:rPr>
        <w:t>R</w:t>
      </w:r>
      <w:r>
        <w:rPr>
          <w:sz w:val="24"/>
        </w:rPr>
        <w:t>＝｛</w:t>
      </w:r>
      <w:r>
        <w:rPr>
          <w:sz w:val="24"/>
        </w:rPr>
        <w:t>〈</w:t>
      </w:r>
      <w:r>
        <w:rPr>
          <w:i/>
          <w:sz w:val="24"/>
        </w:rPr>
        <w:t>x</w:t>
      </w:r>
      <w:r>
        <w:rPr>
          <w:sz w:val="24"/>
        </w:rPr>
        <w:t xml:space="preserve">, </w:t>
      </w:r>
      <w:r>
        <w:rPr>
          <w:i/>
          <w:sz w:val="24"/>
        </w:rPr>
        <w:t>y</w:t>
      </w:r>
      <w:r>
        <w:rPr>
          <w:sz w:val="24"/>
        </w:rPr>
        <w:t>〉</w:t>
      </w:r>
      <w:r>
        <w:rPr>
          <w:sz w:val="24"/>
        </w:rPr>
        <w:t>|</w:t>
      </w:r>
      <w:r>
        <w:rPr>
          <w:i/>
          <w:sz w:val="24"/>
        </w:rPr>
        <w:t xml:space="preserve"> x</w:t>
      </w:r>
      <w:r>
        <w:rPr>
          <w:sz w:val="24"/>
        </w:rPr>
        <w:t>Î</w:t>
      </w:r>
      <w:r>
        <w:rPr>
          <w:i/>
          <w:sz w:val="24"/>
        </w:rPr>
        <w:t>A</w:t>
      </w:r>
      <w:r>
        <w:rPr>
          <w:sz w:val="24"/>
        </w:rPr>
        <w:t xml:space="preserve">, </w:t>
      </w:r>
      <w:r>
        <w:rPr>
          <w:i/>
          <w:sz w:val="24"/>
        </w:rPr>
        <w:t>y</w:t>
      </w:r>
      <w:r>
        <w:rPr>
          <w:sz w:val="24"/>
        </w:rPr>
        <w:t>Î</w:t>
      </w:r>
      <w:r>
        <w:rPr>
          <w:i/>
          <w:sz w:val="24"/>
        </w:rPr>
        <w:t>B</w:t>
      </w:r>
      <w:r>
        <w:rPr>
          <w:sz w:val="24"/>
        </w:rPr>
        <w:t>，</w:t>
      </w:r>
      <w:r>
        <w:rPr>
          <w:i/>
          <w:sz w:val="24"/>
        </w:rPr>
        <w:t>x</w:t>
      </w:r>
      <w:r>
        <w:rPr>
          <w:sz w:val="24"/>
        </w:rPr>
        <w:t>=</w:t>
      </w:r>
      <w:r>
        <w:rPr>
          <w:i/>
          <w:sz w:val="24"/>
        </w:rPr>
        <w:t>y</w:t>
      </w:r>
      <w:r>
        <w:rPr>
          <w:sz w:val="24"/>
        </w:rPr>
        <w:t>｝，</w:t>
      </w:r>
      <w:r>
        <w:rPr>
          <w:sz w:val="24"/>
        </w:rPr>
        <w:t>则</w:t>
      </w:r>
      <w:r>
        <w:rPr>
          <w:i/>
          <w:sz w:val="24"/>
        </w:rPr>
        <w:t xml:space="preserve">R </w:t>
      </w:r>
      <w:r>
        <w:rPr>
          <w:sz w:val="24"/>
        </w:rPr>
        <w:t xml:space="preserve">= (    ) 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 xml:space="preserve">{&lt;1, 2&gt;, &lt;2, 3&gt;} 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 xml:space="preserve"> {&lt;1, 1&gt;, &lt;1, 2&gt;, &lt;1, 3&gt;, &lt;1, 4&gt;, &lt;1, 5&gt;}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 xml:space="preserve"> {&lt;1, 1&gt;, &lt;2, 1&gt;}   </w:t>
        <w:br/>
        <w:br/>
      </w:r>
      <w:r>
        <w:rPr>
          <w:sz w:val="16"/>
        </w:rPr>
        <w:br/>
        <w:t>D.</w:t>
        <w:t xml:space="preserve">    </w:t>
      </w:r>
      <w:r>
        <w:rPr>
          <w:color w:val="FF0000"/>
          <w:sz w:val="16"/>
        </w:rPr>
        <w:t xml:space="preserve"> </w:t>
      </w:r>
      <w:r>
        <w:rPr>
          <w:sz w:val="16"/>
        </w:rPr>
        <w:t xml:space="preserve">{&lt;1, 1&gt;, &lt;2, 2&gt;, &lt;3, 3 &gt;} 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={</w:t>
      </w:r>
      <w:r>
        <w:rPr>
          <w:i/>
          <w:sz w:val="24"/>
        </w:rPr>
        <w:t>a</w:t>
      </w:r>
      <w:r>
        <w:rPr>
          <w:sz w:val="24"/>
        </w:rPr>
        <w:t>，</w:t>
      </w:r>
      <w:r>
        <w:rPr>
          <w:i/>
          <w:sz w:val="24"/>
        </w:rPr>
        <w:t>b</w:t>
      </w:r>
      <w:r>
        <w:rPr>
          <w:sz w:val="24"/>
        </w:rPr>
        <w:t>，</w:t>
      </w:r>
      <w:r>
        <w:rPr>
          <w:i/>
          <w:sz w:val="24"/>
        </w:rPr>
        <w:t>c</w:t>
      </w:r>
      <w:r>
        <w:rPr>
          <w:sz w:val="24"/>
        </w:rPr>
        <w:t>}</w:t>
      </w:r>
      <w:r>
        <w:rPr>
          <w:sz w:val="24"/>
        </w:rPr>
        <w:t>，</w:t>
      </w:r>
      <w:r>
        <w:rPr>
          <w:i/>
          <w:sz w:val="24"/>
        </w:rPr>
        <w:t>B</w:t>
      </w:r>
      <w:r>
        <w:rPr>
          <w:sz w:val="24"/>
        </w:rPr>
        <w:t>={1</w:t>
      </w:r>
      <w:r>
        <w:rPr>
          <w:sz w:val="24"/>
        </w:rPr>
        <w:t>，</w:t>
      </w:r>
      <w:r>
        <w:rPr>
          <w:sz w:val="24"/>
        </w:rPr>
        <w:t>2}</w:t>
      </w:r>
      <w:r>
        <w:rPr>
          <w:sz w:val="24"/>
        </w:rPr>
        <w:t>，作</w:t>
      </w:r>
      <w:r>
        <w:rPr>
          <w:i/>
          <w:sz w:val="24"/>
        </w:rPr>
        <w:t>f</w:t>
      </w:r>
      <w:r>
        <w:rPr>
          <w:sz w:val="24"/>
        </w:rPr>
        <w:t>：</w:t>
      </w:r>
      <w:r>
        <w:rPr>
          <w:i/>
          <w:sz w:val="24"/>
        </w:rPr>
        <w:t>A</w:t>
      </w:r>
      <w:r>
        <w:rPr>
          <w:sz w:val="24"/>
        </w:rPr>
        <w:t>→</w:t>
      </w:r>
      <w:r>
        <w:rPr>
          <w:i/>
          <w:sz w:val="24"/>
        </w:rPr>
        <w:t>B</w:t>
      </w:r>
      <w:r>
        <w:rPr>
          <w:sz w:val="24"/>
        </w:rPr>
        <w:t>，则不同的函数个数为（</w:t>
      </w:r>
      <w:r>
        <w:rPr>
          <w:sz w:val="24"/>
        </w:rPr>
        <w:t xml:space="preserve">    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2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3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6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8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空集的幂集是空集．</w:t>
      </w:r>
      <w:r>
        <w:rPr>
          <w:sz w:val="24"/>
        </w:rPr>
        <w:t>（</w:t>
      </w:r>
      <w:r>
        <w:rPr>
          <w:sz w:val="24"/>
        </w:rPr>
        <w:t xml:space="preserve">    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>存在集合</w:t>
      </w:r>
      <w:r>
        <w:rPr>
          <w:i/>
          <w:sz w:val="24"/>
        </w:rPr>
        <w:t>A</w:t>
      </w:r>
      <w:r>
        <w:rPr>
          <w:sz w:val="24"/>
        </w:rPr>
        <w:t>与</w:t>
      </w:r>
      <w:r>
        <w:rPr>
          <w:i/>
          <w:sz w:val="24"/>
        </w:rPr>
        <w:t>B</w:t>
      </w:r>
      <w:r>
        <w:rPr>
          <w:sz w:val="24"/>
        </w:rPr>
        <w:t>，</w:t>
      </w:r>
      <w:r>
        <w:rPr>
          <w:sz w:val="24"/>
        </w:rPr>
        <w:t>可以使得</w:t>
      </w:r>
      <w:r>
        <w:rPr>
          <w:i/>
          <w:sz w:val="24"/>
        </w:rPr>
        <w:t>A</w:t>
      </w:r>
      <w:r>
        <w:rPr>
          <w:sz w:val="24"/>
        </w:rPr>
        <w:t>Î</w:t>
      </w:r>
      <w:r>
        <w:rPr>
          <w:i/>
          <w:sz w:val="24"/>
        </w:rPr>
        <w:t>B</w:t>
      </w:r>
      <w:r>
        <w:rPr>
          <w:sz w:val="24"/>
        </w:rPr>
        <w:t>与</w:t>
      </w:r>
      <w:r>
        <w:rPr>
          <w:i/>
          <w:sz w:val="24"/>
        </w:rPr>
        <w:t>A</w:t>
      </w:r>
      <w:r>
        <w:rPr>
          <w:sz w:val="24"/>
        </w:rPr>
        <w:t>Í</w:t>
      </w:r>
      <w:r>
        <w:rPr>
          <w:i/>
          <w:sz w:val="24"/>
        </w:rPr>
        <w:t>B</w:t>
      </w:r>
      <w:r>
        <w:rPr>
          <w:sz w:val="24"/>
        </w:rPr>
        <w:t>同时成立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集合的元素可以是集合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>如果</w:t>
      </w:r>
      <w:r>
        <w:rPr>
          <w:i/>
          <w:sz w:val="24"/>
        </w:rPr>
        <w:t>A</w:t>
      </w:r>
      <w:r>
        <w:rPr>
          <w:sz w:val="24"/>
        </w:rPr>
        <w:t>是集合</w:t>
      </w:r>
      <w:r>
        <w:rPr>
          <w:i/>
          <w:sz w:val="24"/>
        </w:rPr>
        <w:t>B</w:t>
      </w:r>
      <w:r>
        <w:rPr>
          <w:sz w:val="24"/>
        </w:rPr>
        <w:t>的元素，则</w:t>
      </w:r>
      <w:r>
        <w:rPr>
          <w:i/>
          <w:sz w:val="24"/>
        </w:rPr>
        <w:t>A</w:t>
      </w:r>
      <w:r>
        <w:rPr>
          <w:sz w:val="24"/>
        </w:rPr>
        <w:t>不可能是</w:t>
      </w:r>
      <w:r>
        <w:rPr>
          <w:i/>
          <w:sz w:val="24"/>
        </w:rPr>
        <w:t>B</w:t>
      </w:r>
      <w:r>
        <w:rPr>
          <w:sz w:val="24"/>
        </w:rPr>
        <w:t>的子集．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>设集合</w:t>
      </w:r>
      <w:r>
        <w:rPr>
          <w:i/>
          <w:sz w:val="24"/>
        </w:rPr>
        <w:t>A</w:t>
      </w:r>
      <w:r>
        <w:rPr>
          <w:sz w:val="24"/>
        </w:rPr>
        <w:t>＝</w:t>
      </w:r>
      <w:r>
        <w:rPr>
          <w:sz w:val="24"/>
        </w:rPr>
        <w:t>{</w:t>
      </w:r>
      <w:r>
        <w:rPr>
          <w:i/>
          <w:sz w:val="24"/>
        </w:rPr>
        <w:t>a</w:t>
      </w:r>
      <w:r>
        <w:rPr>
          <w:sz w:val="24"/>
        </w:rPr>
        <w:t>}</w:t>
      </w:r>
      <w:r>
        <w:rPr>
          <w:sz w:val="24"/>
        </w:rPr>
        <w:t>，那么集合</w:t>
      </w:r>
      <w:r>
        <w:rPr>
          <w:i/>
          <w:sz w:val="24"/>
        </w:rPr>
        <w:t>A</w:t>
      </w:r>
      <w:r>
        <w:rPr>
          <w:sz w:val="24"/>
        </w:rPr>
        <w:t>的幂集是</w:t>
      </w:r>
      <w:r>
        <w:rPr>
          <w:sz w:val="24"/>
        </w:rPr>
        <w:t>{</w:t>
      </w:r>
      <w:r>
        <w:rPr>
          <w:sz w:val="24"/>
        </w:rPr>
        <w:t>Æ</w:t>
      </w:r>
      <w:r>
        <w:rPr>
          <w:sz w:val="24"/>
        </w:rPr>
        <w:t>, {</w:t>
      </w:r>
      <w:r>
        <w:rPr>
          <w:i/>
          <w:sz w:val="24"/>
        </w:rPr>
        <w:t>a</w:t>
      </w:r>
      <w:r>
        <w:rPr>
          <w:sz w:val="24"/>
        </w:rPr>
        <w:t>}}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>若集合</w:t>
      </w:r>
      <w:r>
        <w:rPr>
          <w:i/>
          <w:sz w:val="24"/>
        </w:rPr>
        <w:t>A</w:t>
      </w:r>
      <w:r>
        <w:rPr>
          <w:sz w:val="24"/>
        </w:rPr>
        <w:t>的元素个数为</w:t>
      </w:r>
      <w:r>
        <w:rPr>
          <w:sz w:val="24"/>
        </w:rPr>
        <w:t>4</w:t>
      </w:r>
      <w:r>
        <w:rPr>
          <w:sz w:val="24"/>
        </w:rPr>
        <w:t>，</w:t>
      </w:r>
      <w:r>
        <w:rPr>
          <w:sz w:val="24"/>
        </w:rPr>
        <w:t>则其幂集的元素个数为</w:t>
      </w:r>
      <w:r>
        <w:rPr>
          <w:sz w:val="24"/>
        </w:rPr>
        <w:t xml:space="preserve">16 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 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={1, 2, 3</w:t>
      </w:r>
      <w:r>
        <w:rPr>
          <w:sz w:val="24"/>
        </w:rPr>
        <w:t>｝，</w:t>
      </w:r>
      <w:r>
        <w:rPr>
          <w:i/>
          <w:sz w:val="24"/>
        </w:rPr>
        <w:t>B</w:t>
      </w:r>
      <w:r>
        <w:rPr>
          <w:sz w:val="24"/>
        </w:rPr>
        <w:t xml:space="preserve"> ={1, 2, 3, 4}</w:t>
      </w:r>
      <w:r>
        <w:rPr>
          <w:sz w:val="24"/>
        </w:rPr>
        <w:t>，</w:t>
      </w:r>
      <w:r>
        <w:rPr>
          <w:i/>
          <w:sz w:val="24"/>
        </w:rPr>
        <w:t>A</w:t>
      </w:r>
      <w:r>
        <w:rPr>
          <w:sz w:val="24"/>
        </w:rPr>
        <w:t>到</w:t>
      </w:r>
      <w:r>
        <w:rPr>
          <w:i/>
          <w:sz w:val="24"/>
        </w:rPr>
        <w:t>B</w:t>
      </w:r>
      <w:r>
        <w:rPr>
          <w:sz w:val="24"/>
        </w:rPr>
        <w:t>的关系</w:t>
      </w:r>
      <w:r>
        <w:rPr>
          <w:i/>
          <w:sz w:val="24"/>
        </w:rPr>
        <w:t>R</w:t>
      </w:r>
      <w:r>
        <w:rPr>
          <w:sz w:val="24"/>
        </w:rPr>
        <w:t xml:space="preserve"> ={&lt;</w:t>
      </w:r>
      <w:r>
        <w:rPr>
          <w:i/>
          <w:sz w:val="24"/>
        </w:rPr>
        <w:t>x</w:t>
      </w:r>
      <w:r>
        <w:rPr>
          <w:sz w:val="24"/>
        </w:rPr>
        <w:t xml:space="preserve">, </w:t>
      </w:r>
      <w:r>
        <w:rPr>
          <w:i/>
          <w:sz w:val="24"/>
        </w:rPr>
        <w:t>y</w:t>
      </w:r>
      <w:r>
        <w:rPr>
          <w:sz w:val="24"/>
        </w:rPr>
        <w:t xml:space="preserve">&gt; | </w:t>
      </w:r>
      <w:r>
        <w:rPr>
          <w:i/>
          <w:sz w:val="24"/>
        </w:rPr>
        <w:t>x</w:t>
      </w:r>
      <w:r>
        <w:rPr>
          <w:sz w:val="24"/>
        </w:rPr>
        <w:t>Î</w:t>
      </w:r>
      <w:r>
        <w:rPr>
          <w:i/>
          <w:sz w:val="24"/>
        </w:rPr>
        <w:t>A</w:t>
      </w:r>
      <w:r>
        <w:rPr>
          <w:sz w:val="24"/>
        </w:rPr>
        <w:t xml:space="preserve">, </w:t>
      </w:r>
      <w:r>
        <w:rPr>
          <w:i/>
          <w:sz w:val="24"/>
        </w:rPr>
        <w:t>y</w:t>
      </w:r>
      <w:r>
        <w:rPr>
          <w:sz w:val="24"/>
        </w:rPr>
        <w:t>Î</w:t>
      </w:r>
      <w:r>
        <w:rPr>
          <w:i/>
          <w:sz w:val="24"/>
        </w:rPr>
        <w:t>B</w:t>
      </w:r>
      <w:r>
        <w:rPr>
          <w:sz w:val="24"/>
        </w:rPr>
        <w:t>，</w:t>
      </w:r>
      <w:r>
        <w:rPr>
          <w:i/>
          <w:sz w:val="24"/>
        </w:rPr>
        <w:t xml:space="preserve">x </w:t>
      </w:r>
      <w:r>
        <w:rPr>
          <w:sz w:val="24"/>
        </w:rPr>
        <w:t>&gt;</w:t>
      </w:r>
      <w:r>
        <w:rPr>
          <w:i/>
          <w:sz w:val="24"/>
        </w:rPr>
        <w:t>y</w:t>
      </w:r>
      <w:r>
        <w:rPr>
          <w:sz w:val="24"/>
        </w:rPr>
        <w:t>｝，</w:t>
      </w:r>
      <w:r>
        <w:rPr>
          <w:sz w:val="24"/>
        </w:rPr>
        <w:t>则</w:t>
      </w:r>
      <w:r>
        <w:rPr>
          <w:i/>
          <w:sz w:val="24"/>
        </w:rPr>
        <w:t>R</w:t>
      </w:r>
      <w:r>
        <w:rPr>
          <w:sz w:val="24"/>
        </w:rPr>
        <w:t xml:space="preserve"> =</w:t>
      </w:r>
      <w:r>
        <w:rPr>
          <w:color w:val="000000"/>
          <w:sz w:val="24"/>
        </w:rPr>
        <w:t xml:space="preserve">{&lt;2, 1&gt;, &lt;3, 1&gt;, &lt;3, 2 &gt;}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＝｛</w:t>
      </w:r>
      <w:r>
        <w:rPr>
          <w:sz w:val="24"/>
        </w:rPr>
        <w:t>1, 6,7</w:t>
      </w:r>
      <w:r>
        <w:rPr>
          <w:sz w:val="24"/>
        </w:rPr>
        <w:t>｝，</w:t>
      </w:r>
      <w:r>
        <w:rPr>
          <w:i/>
          <w:sz w:val="24"/>
        </w:rPr>
        <w:t>B</w:t>
      </w:r>
      <w:r>
        <w:rPr>
          <w:sz w:val="24"/>
        </w:rPr>
        <w:t>={2, 4,8,10}</w:t>
      </w:r>
      <w:r>
        <w:rPr>
          <w:sz w:val="24"/>
        </w:rPr>
        <w:t>，</w:t>
      </w:r>
      <w:r>
        <w:rPr>
          <w:i/>
          <w:sz w:val="24"/>
        </w:rPr>
        <w:t>A</w:t>
      </w:r>
      <w:r>
        <w:rPr>
          <w:sz w:val="24"/>
        </w:rPr>
        <w:t>到</w:t>
      </w:r>
      <w:r>
        <w:rPr>
          <w:i/>
          <w:sz w:val="24"/>
        </w:rPr>
        <w:t>B</w:t>
      </w:r>
      <w:r>
        <w:rPr>
          <w:sz w:val="24"/>
        </w:rPr>
        <w:t>的关系</w:t>
      </w:r>
      <w:r>
        <w:rPr>
          <w:i/>
          <w:sz w:val="24"/>
        </w:rPr>
        <w:t>R</w:t>
      </w:r>
      <w:r>
        <w:rPr>
          <w:sz w:val="24"/>
        </w:rPr>
        <w:t>＝｛</w:t>
      </w:r>
      <w:r>
        <w:rPr>
          <w:sz w:val="24"/>
        </w:rPr>
        <w:t>〈</w:t>
      </w:r>
      <w:r>
        <w:rPr>
          <w:i/>
          <w:sz w:val="24"/>
        </w:rPr>
        <w:t>x</w:t>
      </w:r>
      <w:r>
        <w:rPr>
          <w:sz w:val="24"/>
        </w:rPr>
        <w:t xml:space="preserve">, </w:t>
      </w:r>
      <w:r>
        <w:rPr>
          <w:i/>
          <w:sz w:val="24"/>
        </w:rPr>
        <w:t>y</w:t>
      </w:r>
      <w:r>
        <w:rPr>
          <w:sz w:val="24"/>
        </w:rPr>
        <w:t>〉</w:t>
      </w:r>
      <w:r>
        <w:rPr>
          <w:sz w:val="24"/>
        </w:rPr>
        <w:t xml:space="preserve">| </w:t>
      </w:r>
      <w:r>
        <w:rPr>
          <w:i/>
          <w:sz w:val="24"/>
        </w:rPr>
        <w:t>x</w:t>
      </w:r>
      <w:r>
        <w:rPr>
          <w:sz w:val="24"/>
        </w:rPr>
        <w:t>Î</w:t>
      </w:r>
      <w:r>
        <w:rPr>
          <w:i/>
          <w:sz w:val="24"/>
        </w:rPr>
        <w:t>A</w:t>
      </w:r>
      <w:r>
        <w:rPr>
          <w:sz w:val="24"/>
        </w:rPr>
        <w:t xml:space="preserve">, </w:t>
      </w:r>
      <w:r>
        <w:rPr>
          <w:i/>
          <w:sz w:val="24"/>
        </w:rPr>
        <w:t>y</w:t>
      </w:r>
      <w:r>
        <w:rPr>
          <w:sz w:val="24"/>
        </w:rPr>
        <w:t>Î</w:t>
      </w:r>
      <w:r>
        <w:rPr>
          <w:i/>
          <w:sz w:val="24"/>
        </w:rPr>
        <w:t>B</w:t>
      </w:r>
      <w:r>
        <w:rPr>
          <w:sz w:val="24"/>
        </w:rPr>
        <w:t>，且</w:t>
      </w:r>
      <w:r>
        <w:rPr>
          <w:i/>
          <w:sz w:val="24"/>
        </w:rPr>
        <w:t xml:space="preserve"> x</w:t>
      </w:r>
      <w:r>
        <w:rPr>
          <w:sz w:val="24"/>
        </w:rPr>
        <w:t>=</w:t>
      </w:r>
      <w:r>
        <w:rPr>
          <w:i/>
          <w:sz w:val="24"/>
        </w:rPr>
        <w:t>y</w:t>
      </w:r>
      <w:r>
        <w:rPr>
          <w:sz w:val="24"/>
        </w:rPr>
        <w:t>｝，</w:t>
      </w:r>
      <w:r>
        <w:rPr>
          <w:sz w:val="24"/>
        </w:rPr>
        <w:t>则</w:t>
      </w:r>
      <w:r>
        <w:rPr>
          <w:i/>
          <w:sz w:val="24"/>
        </w:rPr>
        <w:t>R</w:t>
      </w:r>
      <w:r>
        <w:rPr>
          <w:sz w:val="24"/>
        </w:rPr>
        <w:t xml:space="preserve">= </w:t>
      </w:r>
      <w:r>
        <w:rPr>
          <w:color w:val="000000"/>
          <w:sz w:val="24"/>
        </w:rPr>
        <w:t xml:space="preserve">{&lt;2, 2&gt;, &lt;4, 4&gt;, &lt;8, 8&gt;, &lt;10, 10&gt;}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={</w:t>
      </w:r>
      <w:r>
        <w:rPr>
          <w:i/>
          <w:sz w:val="24"/>
        </w:rPr>
        <w:t>a</w:t>
      </w:r>
      <w:r>
        <w:rPr>
          <w:sz w:val="24"/>
        </w:rPr>
        <w:t>，</w:t>
      </w:r>
      <w:r>
        <w:rPr>
          <w:i/>
          <w:sz w:val="24"/>
        </w:rPr>
        <w:t>b</w:t>
      </w:r>
      <w:r>
        <w:rPr>
          <w:sz w:val="24"/>
        </w:rPr>
        <w:t>，</w:t>
      </w:r>
      <w:r>
        <w:rPr>
          <w:i/>
          <w:sz w:val="24"/>
        </w:rPr>
        <w:t>c</w:t>
      </w:r>
      <w:r>
        <w:rPr>
          <w:sz w:val="24"/>
        </w:rPr>
        <w:t>}</w:t>
      </w:r>
      <w:r>
        <w:rPr>
          <w:sz w:val="24"/>
        </w:rPr>
        <w:t>，</w:t>
      </w:r>
      <w:r>
        <w:rPr>
          <w:i/>
          <w:sz w:val="24"/>
        </w:rPr>
        <w:t>B</w:t>
      </w:r>
      <w:r>
        <w:rPr>
          <w:sz w:val="24"/>
        </w:rPr>
        <w:t>={1</w:t>
      </w:r>
      <w:r>
        <w:rPr>
          <w:sz w:val="24"/>
        </w:rPr>
        <w:t>，</w:t>
      </w:r>
      <w:r>
        <w:rPr>
          <w:sz w:val="24"/>
        </w:rPr>
        <w:t>2</w:t>
      </w:r>
      <w:r>
        <w:rPr>
          <w:sz w:val="24"/>
        </w:rPr>
        <w:t>，</w:t>
      </w:r>
      <w:r>
        <w:rPr>
          <w:sz w:val="24"/>
        </w:rPr>
        <w:t>3}</w:t>
      </w:r>
      <w:r>
        <w:rPr>
          <w:sz w:val="24"/>
        </w:rPr>
        <w:t>，作</w:t>
      </w:r>
      <w:r>
        <w:rPr>
          <w:i/>
          <w:sz w:val="24"/>
        </w:rPr>
        <w:t>f</w:t>
      </w:r>
      <w:r>
        <w:rPr>
          <w:sz w:val="24"/>
        </w:rPr>
        <w:t>：</w:t>
      </w:r>
      <w:r>
        <w:rPr>
          <w:i/>
          <w:sz w:val="24"/>
        </w:rPr>
        <w:t>A</w:t>
      </w:r>
      <w:r>
        <w:rPr>
          <w:color w:val="000000"/>
          <w:sz w:val="24"/>
        </w:rPr>
        <w:t>→</w:t>
      </w:r>
      <w:r>
        <w:rPr>
          <w:i/>
          <w:sz w:val="24"/>
        </w:rPr>
        <w:t>B</w:t>
      </w:r>
      <w:r>
        <w:rPr>
          <w:sz w:val="24"/>
        </w:rPr>
        <w:t>，则共有</w:t>
      </w:r>
      <w:r>
        <w:rPr>
          <w:sz w:val="24"/>
        </w:rPr>
        <w:t>9</w:t>
      </w:r>
      <w:r>
        <w:rPr>
          <w:sz w:val="24"/>
        </w:rPr>
        <w:t>个不同的函数</w:t>
      </w:r>
      <w:r>
        <w:rPr>
          <w:sz w:val="24"/>
        </w:rPr>
        <w:t xml:space="preserve">.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={1</w:t>
      </w:r>
      <w:r>
        <w:rPr>
          <w:sz w:val="24"/>
        </w:rPr>
        <w:t>，</w:t>
      </w:r>
      <w:r>
        <w:rPr>
          <w:sz w:val="24"/>
        </w:rPr>
        <w:t>2}</w:t>
      </w:r>
      <w:r>
        <w:rPr>
          <w:sz w:val="24"/>
        </w:rPr>
        <w:t>，</w:t>
      </w:r>
      <w:r>
        <w:rPr>
          <w:i/>
          <w:sz w:val="24"/>
        </w:rPr>
        <w:t>B</w:t>
      </w:r>
      <w:r>
        <w:rPr>
          <w:sz w:val="24"/>
        </w:rPr>
        <w:t>={</w:t>
      </w:r>
      <w:r>
        <w:rPr>
          <w:i/>
          <w:sz w:val="24"/>
        </w:rPr>
        <w:t xml:space="preserve"> a</w:t>
      </w:r>
      <w:r>
        <w:rPr>
          <w:sz w:val="24"/>
        </w:rPr>
        <w:t xml:space="preserve">, </w:t>
      </w:r>
      <w:r>
        <w:rPr>
          <w:i/>
          <w:sz w:val="24"/>
        </w:rPr>
        <w:t>b</w:t>
      </w:r>
      <w:r>
        <w:rPr>
          <w:sz w:val="24"/>
        </w:rPr>
        <w:t xml:space="preserve">, </w:t>
      </w:r>
      <w:r>
        <w:rPr>
          <w:i/>
          <w:sz w:val="24"/>
        </w:rPr>
        <w:t>c</w:t>
      </w:r>
      <w:r>
        <w:rPr>
          <w:sz w:val="24"/>
        </w:rPr>
        <w:t xml:space="preserve"> }</w:t>
      </w:r>
      <w:r>
        <w:rPr>
          <w:sz w:val="24"/>
        </w:rPr>
        <w:t>，则</w:t>
      </w:r>
      <w:r>
        <w:rPr>
          <w:i/>
          <w:sz w:val="24"/>
        </w:rPr>
        <w:t>A</w:t>
      </w:r>
      <w:r>
        <w:rPr>
          <w:sz w:val="24"/>
        </w:rPr>
        <w:t>´</w:t>
      </w:r>
      <w:r>
        <w:rPr>
          <w:i/>
          <w:sz w:val="24"/>
        </w:rPr>
        <w:t>B</w:t>
      </w:r>
      <w:r>
        <w:rPr>
          <w:sz w:val="24"/>
        </w:rPr>
        <w:t>的元素个数为</w:t>
      </w:r>
      <w:r>
        <w:rPr>
          <w:sz w:val="24"/>
        </w:rPr>
        <w:t>8</w:t>
      </w:r>
      <w:r>
        <w:rPr>
          <w:sz w:val="24"/>
        </w:rPr>
        <w:t>．</w:t>
      </w:r>
      <w:r>
        <w:rPr>
          <w:sz w:val="24"/>
        </w:rPr>
        <w:t>（</w:t>
      </w:r>
      <w:r>
        <w:rPr>
          <w:sz w:val="24"/>
        </w:rPr>
        <w:t xml:space="preserve">    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